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3864429" name="952f10c0-ed58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2342730" name="952f10c0-ed58-11f0-a021-35a17ea9e94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1273405" name="b4fe8750-ed58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6686524" name="b4fe8750-ed58-11f0-a021-35a17ea9e94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3083545" name="f00ffd10-ed58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7145539" name="f00ffd10-ed58-11f0-a021-35a17ea9e945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/ 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1779919" name="7018c870-ed59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2135621" name="7018c870-ed59-11f0-a021-35a17ea9e94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Wohnzimmer/ Gang / 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5983030" name="9edcfb40-ed59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7703494" name="9edcfb40-ed59-11f0-a021-35a17ea9e94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7641629" name="fd96dc00-ed59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087728" name="fd96dc00-ed59-11f0-a021-35a17ea9e945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1241006" name="aec9fa30-ed59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324628" name="aec9fa30-ed59-11f0-a021-35a17ea9e945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gesamte Wohnung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3071374" name="4e6ea900-ed5a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9962441" name="4e6ea900-ed5a-11f0-a021-35a17ea9e94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gesamte Wohnung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Sockelleiste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5185282" name="69946da0-ed5a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3962463" name="69946da0-ed5a-11f0-a021-35a17ea9e94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Gäste WC / Reduit / 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6896659" name="f0f51b00-ed5a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0987042" name="f0f51b00-ed5a-11f0-a021-35a17ea9e94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Gäste WC / Bad  / 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08361535" name="033dbd30-ed5b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3631830" name="033dbd30-ed5b-11f0-a021-35a17ea9e94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58904048" name="575ced00-ed5b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0857770" name="575ced00-ed5b-11f0-a021-35a17ea9e94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2041999" name="a73dafd0-ed5b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79182" name="a73dafd0-ed5b-11f0-a021-35a17ea9e94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2591259" name="03417140-ed5c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5322343" name="03417140-ed5c-11f0-a021-35a17ea9e94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3296363" name="14b0ca70-ed5c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9043022" name="14b0ca70-ed5c-11f0-a021-35a17ea9e94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14647229" name="ab11ccd0-ed5c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6723027" name="ab11ccd0-ed5c-11f0-a021-35a17ea9e94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gesamte Wohnung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Kork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5870190" name="c16ae360-03f3-11f1-9be0-11d99e4f93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8289335" name="c16ae360-03f3-11f1-9be0-11d99e4f939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Oescherstrasse 17, 8702 Zollikon</w:t>
          </w:r>
        </w:p>
        <w:p>
          <w:pPr>
            <w:spacing w:before="0" w:after="0"/>
          </w:pPr>
          <w:r>
            <w:t>664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footer.xml" Type="http://schemas.openxmlformats.org/officeDocument/2006/relationships/footer" Id="rId21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